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23972904" name="d03ddae0-0d77-11f1-83ed-a3400c1ae22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8831948" name="d03ddae0-0d77-11f1-83ed-a3400c1ae22b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15732217" name="d3f4c860-0d77-11f1-83ed-a3400c1ae22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3104275" name="d3f4c860-0d77-11f1-83ed-a3400c1ae22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96815664" name="f3107f50-0d77-11f1-83ed-a3400c1ae22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637892" name="f3107f50-0d77-11f1-83ed-a3400c1ae22b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98894357" name="f97d8c20-0d77-11f1-83ed-a3400c1ae22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3146029" name="f97d8c20-0d77-11f1-83ed-a3400c1ae22b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Heizung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29658055" name="06e25230-0d7b-11f1-83ed-a3400c1ae22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2230536" name="06e25230-0d7b-11f1-83ed-a3400c1ae22b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12899201" name="0b1bb620-0d7b-11f1-83ed-a3400c1ae22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8451423" name="0b1bb620-0d7b-11f1-83ed-a3400c1ae22b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Hehlstrasse 9, 8135 Langnau am Albis</w:t>
          </w:r>
        </w:p>
        <w:p>
          <w:pPr>
            <w:spacing w:before="0" w:after="0"/>
          </w:pPr>
          <w:r>
            <w:t>730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